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盛恩泽/王海燕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泰州-综合楼410-药物分析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盛恩泽/王海燕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